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60E" w:rsidRPr="00245BDC" w:rsidRDefault="00BA260E" w:rsidP="00B157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BDC">
        <w:rPr>
          <w:rFonts w:ascii="Times New Roman" w:eastAsia="Times New Roman" w:hAnsi="Times New Roman"/>
          <w:sz w:val="24"/>
          <w:szCs w:val="24"/>
          <w:lang w:eastAsia="ru-RU"/>
        </w:rPr>
        <w:t>Календарно-тематическое планирование по математике</w:t>
      </w:r>
    </w:p>
    <w:p w:rsidR="00BA260E" w:rsidRPr="00245BDC" w:rsidRDefault="00BA260E" w:rsidP="00BA26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260E" w:rsidRPr="00245BDC" w:rsidRDefault="00BA260E" w:rsidP="00BA26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BDC">
        <w:rPr>
          <w:rFonts w:ascii="Times New Roman" w:eastAsia="Times New Roman" w:hAnsi="Times New Roman"/>
          <w:sz w:val="24"/>
          <w:szCs w:val="24"/>
          <w:lang w:eastAsia="ru-RU"/>
        </w:rPr>
        <w:t>4 часа в неделю, 136 уроков</w:t>
      </w:r>
    </w:p>
    <w:p w:rsidR="00BA260E" w:rsidRPr="00245BDC" w:rsidRDefault="00BA260E" w:rsidP="00BA26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42"/>
        <w:gridCol w:w="3668"/>
        <w:gridCol w:w="283"/>
        <w:gridCol w:w="2263"/>
        <w:gridCol w:w="2001"/>
        <w:gridCol w:w="1551"/>
        <w:gridCol w:w="8"/>
        <w:gridCol w:w="1261"/>
        <w:gridCol w:w="147"/>
        <w:gridCol w:w="12"/>
        <w:gridCol w:w="1843"/>
        <w:gridCol w:w="12"/>
        <w:gridCol w:w="879"/>
        <w:gridCol w:w="11"/>
        <w:gridCol w:w="15"/>
        <w:gridCol w:w="17"/>
        <w:gridCol w:w="13"/>
        <w:gridCol w:w="53"/>
        <w:gridCol w:w="8"/>
        <w:gridCol w:w="29"/>
        <w:gridCol w:w="15"/>
        <w:gridCol w:w="30"/>
        <w:gridCol w:w="15"/>
        <w:gridCol w:w="34"/>
        <w:gridCol w:w="11"/>
        <w:gridCol w:w="60"/>
        <w:gridCol w:w="20"/>
        <w:gridCol w:w="15"/>
        <w:gridCol w:w="15"/>
        <w:gridCol w:w="11"/>
        <w:gridCol w:w="10"/>
        <w:gridCol w:w="870"/>
      </w:tblGrid>
      <w:tr w:rsidR="00C00818" w:rsidRPr="00B15780" w:rsidTr="00F76129">
        <w:tc>
          <w:tcPr>
            <w:tcW w:w="1264" w:type="dxa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0" w:type="dxa"/>
            <w:gridSpan w:val="2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gridSpan w:val="3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УУД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контроля. </w:t>
            </w:r>
          </w:p>
        </w:tc>
        <w:tc>
          <w:tcPr>
            <w:tcW w:w="1261" w:type="dxa"/>
            <w:vMerge w:val="restart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Домшнее</w:t>
            </w:r>
            <w:proofErr w:type="spellEnd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</w:t>
            </w:r>
          </w:p>
        </w:tc>
        <w:tc>
          <w:tcPr>
            <w:tcW w:w="2002" w:type="dxa"/>
            <w:gridSpan w:val="3"/>
            <w:vMerge w:val="restart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hAnsi="Times New Roman"/>
                <w:sz w:val="24"/>
                <w:szCs w:val="24"/>
              </w:rPr>
              <w:t xml:space="preserve">Формы организации образовательного </w:t>
            </w:r>
            <w:proofErr w:type="spellStart"/>
            <w:proofErr w:type="gramStart"/>
            <w:r w:rsidRPr="00B15780">
              <w:rPr>
                <w:rFonts w:ascii="Times New Roman" w:hAnsi="Times New Roman"/>
                <w:sz w:val="24"/>
                <w:szCs w:val="24"/>
              </w:rPr>
              <w:t>процесса,применяемые</w:t>
            </w:r>
            <w:proofErr w:type="spellEnd"/>
            <w:proofErr w:type="gramEnd"/>
            <w:r w:rsidRPr="00B15780">
              <w:rPr>
                <w:rFonts w:ascii="Times New Roman" w:hAnsi="Times New Roman"/>
                <w:sz w:val="24"/>
                <w:szCs w:val="24"/>
              </w:rPr>
              <w:t xml:space="preserve"> технологии обучения</w:t>
            </w:r>
          </w:p>
        </w:tc>
        <w:tc>
          <w:tcPr>
            <w:tcW w:w="2143" w:type="dxa"/>
            <w:gridSpan w:val="21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C00818" w:rsidRPr="00B15780" w:rsidTr="00F76129">
        <w:trPr>
          <w:trHeight w:val="615"/>
        </w:trPr>
        <w:tc>
          <w:tcPr>
            <w:tcW w:w="1264" w:type="dxa"/>
            <w:vMerge/>
            <w:shd w:val="clear" w:color="auto" w:fill="auto"/>
          </w:tcPr>
          <w:p w:rsidR="00C00818" w:rsidRPr="00B15780" w:rsidRDefault="00C00818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vMerge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0818" w:rsidRPr="00B15780" w:rsidRDefault="00C00818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личностные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00818" w:rsidRPr="00B15780" w:rsidRDefault="00C00818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</w:tcPr>
          <w:p w:rsidR="00C00818" w:rsidRPr="00B15780" w:rsidRDefault="00C00818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3"/>
            <w:vMerge/>
          </w:tcPr>
          <w:p w:rsidR="00C00818" w:rsidRPr="00B15780" w:rsidRDefault="00C00818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21"/>
            <w:vMerge/>
            <w:shd w:val="clear" w:color="auto" w:fill="auto"/>
          </w:tcPr>
          <w:p w:rsidR="00C00818" w:rsidRPr="00B15780" w:rsidRDefault="00C00818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rPr>
          <w:trHeight w:val="555"/>
        </w:trPr>
        <w:tc>
          <w:tcPr>
            <w:tcW w:w="1264" w:type="dxa"/>
            <w:vMerge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vMerge/>
            <w:shd w:val="clear" w:color="auto" w:fill="auto"/>
          </w:tcPr>
          <w:p w:rsidR="0097466F" w:rsidRPr="00B15780" w:rsidRDefault="0097466F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97466F" w:rsidRPr="00B15780" w:rsidRDefault="0097466F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B15780" w:rsidRDefault="0097466F" w:rsidP="00F84B91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3"/>
            <w:vMerge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19"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80" w:type="dxa"/>
            <w:gridSpan w:val="2"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F76129" w:rsidRPr="00B15780" w:rsidTr="003E3D7B">
        <w:tc>
          <w:tcPr>
            <w:tcW w:w="16586" w:type="dxa"/>
            <w:gridSpan w:val="33"/>
            <w:shd w:val="clear" w:color="auto" w:fill="auto"/>
          </w:tcPr>
          <w:p w:rsidR="00F76129" w:rsidRPr="00B15780" w:rsidRDefault="00F76129" w:rsidP="00F84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color w:val="0070C0"/>
                <w:sz w:val="24"/>
                <w:szCs w:val="24"/>
                <w:lang w:eastAsia="ru-RU"/>
              </w:rPr>
              <w:t>1 четверть (36 часов</w:t>
            </w: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F76129" w:rsidRPr="00B15780" w:rsidRDefault="00F76129" w:rsidP="00F84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:Проверь</w:t>
            </w:r>
            <w:proofErr w:type="gramEnd"/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себя! Чему ты научился в 1 классе?         10 часов</w:t>
            </w: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цифра. Равенства. Состав однозначных чисел.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чисел первого десятка;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оследовательность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в пределах 100. 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 числа в пределах 100;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проявление интереса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 предмету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постановка учебной задачи на основе жизненного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опыта учащихся.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отличия предметов по форме, цвету, величине с целью выделения существующих и несуществующих признаков.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умение согласовывать свои действия с партнёром в парах и в малых группах.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применение знаний </w:t>
            </w:r>
          </w:p>
        </w:tc>
        <w:tc>
          <w:tcPr>
            <w:tcW w:w="1273" w:type="dxa"/>
            <w:gridSpan w:val="20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70" w:type="dxa"/>
            <w:shd w:val="clear" w:color="auto" w:fill="auto"/>
          </w:tcPr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rPr>
          <w:trHeight w:val="2034"/>
        </w:trPr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Равенства</w:t>
            </w:r>
            <w:r w:rsidR="002B265F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величин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Состав однозначных чисел.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с.6,  №15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63" w:type="dxa"/>
            <w:gridSpan w:val="19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таблицу сложения и вычитания однозначных чисел. 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 числа в пределах 100;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устные вычисления с однозначными числами, с нулем.</w:t>
            </w: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>Устный фронтальный опрос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С.8, №20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63" w:type="dxa"/>
            <w:gridSpan w:val="19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80" w:type="dxa"/>
            <w:gridSpan w:val="2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С.10, №29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63" w:type="dxa"/>
            <w:gridSpan w:val="19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80" w:type="dxa"/>
            <w:gridSpan w:val="2"/>
            <w:shd w:val="clear" w:color="auto" w:fill="auto"/>
          </w:tcPr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С.12, №41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63" w:type="dxa"/>
            <w:gridSpan w:val="19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9.09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 без перехода через разряд.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сложения и вычитания чисел без перехода в другой разряд;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таблицу сложения и вычитания однозначных чисел. 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сложение и вычитание чисел без перехода в другой разряд.</w:t>
            </w: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С.14, №48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компонентов и результатов действий сложения и вычитания.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С.15, №52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Равенства и неравенства.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«равенства» и «неравенства». 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числа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пределах 100;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знаки «=» (равно),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«&gt;» (больше), «&lt;» (меньше)</w:t>
            </w: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текущий</w:t>
            </w:r>
            <w:proofErr w:type="gramEnd"/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№64</w:t>
            </w: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hAnsi="Times New Roman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Входная контрольная работа «Проверь себя. Чему ты научился в первом классе?»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на повторение;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вычислений.</w:t>
            </w: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Входная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 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D02" w:rsidRPr="00B15780" w:rsidTr="00F76129">
        <w:tc>
          <w:tcPr>
            <w:tcW w:w="1264" w:type="dxa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  <w:r w:rsidR="00A6306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84B91">
              <w:t xml:space="preserve"> </w:t>
            </w:r>
            <w:r w:rsidR="00F84B91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</w:t>
            </w:r>
            <w:r w:rsid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работу над ошибками;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100;</w:t>
            </w:r>
          </w:p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вычислений.</w:t>
            </w:r>
          </w:p>
        </w:tc>
        <w:tc>
          <w:tcPr>
            <w:tcW w:w="2001" w:type="dxa"/>
            <w:vMerge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D7D02" w:rsidRPr="00F84B91" w:rsidRDefault="00ED7D0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261" w:type="dxa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3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  <w:p w:rsidR="00ED7D02" w:rsidRPr="00F84B91" w:rsidRDefault="00ED7D02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4"/>
            <w:shd w:val="clear" w:color="auto" w:fill="auto"/>
          </w:tcPr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7D02" w:rsidRPr="00B15780" w:rsidRDefault="00ED7D02" w:rsidP="00ED7D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14DE" w:rsidRPr="00B15780" w:rsidTr="00F76129">
        <w:tc>
          <w:tcPr>
            <w:tcW w:w="1264" w:type="dxa"/>
            <w:shd w:val="clear" w:color="auto" w:fill="auto"/>
          </w:tcPr>
          <w:p w:rsidR="007614DE" w:rsidRPr="00B15780" w:rsidRDefault="007614DE" w:rsidP="00761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2" w:type="dxa"/>
            <w:gridSpan w:val="32"/>
            <w:shd w:val="clear" w:color="auto" w:fill="auto"/>
          </w:tcPr>
          <w:p w:rsidR="007614DE" w:rsidRPr="00B15780" w:rsidRDefault="007614DE" w:rsidP="00761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Двузначные числа.   Сложение.    Вычитание.  24 часа.</w:t>
            </w:r>
          </w:p>
          <w:p w:rsidR="007614DE" w:rsidRPr="00B15780" w:rsidRDefault="007614D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11.1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двузначных чисел до «круглых» десятков. Закрепление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«круглые числа»;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 дополнения двузначных чисел до «круглых» десятков;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дополнять двузначные числа до «круглых» десятков.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рассуждать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мыслить.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задачу; 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планировать своё действие в соответствии с поставленной задачей и условиями её реализации.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научатся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выявлять и формулировать поставленные цели с помощью учителя;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упорядочивать числа в порядке возрастания.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символические средства, включая модели и схемы для решения поставленных задач.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и слышать.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проявление интереса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 предмету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парахи в малых группах.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смогут ориентироваться в новом материале с помощью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учителя и самостоятельно.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учащиесяприобретут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ставить и решать проблемы творческого и поискового характера.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анализировать неравенства с целью выявления существенных и не существенных признаков.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№75,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</w:t>
            </w:r>
            <w:r w:rsidR="00A6306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однозначных чисел из «круглых» десятков. Схема, как способ записи текстовой модели.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 вычитания однозначных чисел из «круглых» десятков.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вычитание вида 40 – 6;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–решать текстовые задачи арифметическим способом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С.24, №85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однозначных чисел из «круглых» десятков.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№88,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0D49D8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3B6D9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ополнение двузначного числа до «круглых» десятков.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.фронтальный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С.27, №97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15.5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схем к текстовым задачам.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–основные части задачи;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–оформлять запись задачи;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отличать задачи от рассказа;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преобразовывать задачи с лишними и избыточными данными.</w:t>
            </w: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С.29, №104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С.31, №110,111,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однозначных чисел до 10.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однозначных чисел из «круглых» десятков;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основные части задачи;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способом.</w:t>
            </w: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С.35, №121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способ действия при сложении однозначных чисел с переходом через разряд. 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</w:t>
            </w:r>
            <w:proofErr w:type="spell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-тельная</w:t>
            </w:r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С.37, №127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19.9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числа 11.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–случаи сложения и вычитания однозначных чисел с переходом через разряд;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основные части задачи. 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сложение и вычитание однозначных чисел через разряд, основанные на знании состава чисел 11, 12,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С.41№140состав числа 11.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37" w:type="dxa"/>
            <w:gridSpan w:val="17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компонентов и результатов действий сложения. Состав числа 12.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№143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52" w:type="dxa"/>
            <w:gridSpan w:val="18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91" w:type="dxa"/>
            <w:gridSpan w:val="3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Взаимосвязь компонентов </w:t>
            </w:r>
            <w:r w:rsidR="000D49D8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</w:t>
            </w:r>
            <w:r w:rsidR="000D49D8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="000D49D8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Состав числа 12.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№157, правила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52" w:type="dxa"/>
            <w:gridSpan w:val="18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91" w:type="dxa"/>
            <w:gridSpan w:val="3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</w:t>
            </w:r>
            <w:r w:rsidR="000D49D8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вычитание однозначных чисел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переходом через разряд. Состав числа 13.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С.49, №163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52" w:type="dxa"/>
            <w:gridSpan w:val="18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91" w:type="dxa"/>
            <w:gridSpan w:val="3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23.13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способ действий при вычитании однозначного числа из двузначного.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С.52, №173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52" w:type="dxa"/>
            <w:gridSpan w:val="18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91" w:type="dxa"/>
            <w:gridSpan w:val="3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900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24.14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разряд. Состав числа 14.</w:t>
            </w:r>
          </w:p>
        </w:tc>
        <w:tc>
          <w:tcPr>
            <w:tcW w:w="2546" w:type="dxa"/>
            <w:gridSpan w:val="2"/>
            <w:vMerge w:val="restart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–случаи сложения и вычитания однозначных чисел с переходом через разряд;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состав чисел 14, 15, 16, 17, 18;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по частям.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пользоваться изученной математической 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терминологией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сложение и вычитание однозначных чисел через разряд, основанные на знании состава чисел 14, 15, 16, 17, 18;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С.55, №182;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52" w:type="dxa"/>
            <w:gridSpan w:val="18"/>
            <w:vMerge w:val="restart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91" w:type="dxa"/>
            <w:gridSpan w:val="3"/>
            <w:vMerge w:val="restart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1035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однозначных чисел с переходом через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 .Состав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14.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С.57, №190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52" w:type="dxa"/>
            <w:gridSpan w:val="18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vMerge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855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26.16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разряд. 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hAnsi="Times New Roman"/>
                <w:b/>
                <w:sz w:val="24"/>
                <w:szCs w:val="24"/>
              </w:rPr>
              <w:t>Арифметический д.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№198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 w:val="restart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37" w:type="dxa"/>
            <w:gridSpan w:val="17"/>
            <w:vMerge w:val="restart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06" w:type="dxa"/>
            <w:gridSpan w:val="4"/>
            <w:vMerge w:val="restart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1065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27.17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однозначных чисел с переходом через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 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 числа 15.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№212</w:t>
            </w:r>
          </w:p>
        </w:tc>
        <w:tc>
          <w:tcPr>
            <w:tcW w:w="1855" w:type="dxa"/>
            <w:gridSpan w:val="2"/>
            <w:vMerge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gridSpan w:val="17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gridSpan w:val="4"/>
            <w:vMerge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1065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28.18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разряд.Состав числа 15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№215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rPr>
          <w:trHeight w:val="1410"/>
        </w:trPr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29.19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однозначных чисел с переходом через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 .Состав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16,17,18.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С.65, №22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30.20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nil"/>
            </w:tcBorders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 с.42, №100-102.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31.21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и вычитания в пределах 20.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с.43, №103-105.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применение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32.22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 (таблица сложения и вычитания в пределах 20).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 №106-108.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33.23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 2 по теме: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«Таблица сложения и вычитания в пределах 20».</w:t>
            </w:r>
          </w:p>
        </w:tc>
        <w:tc>
          <w:tcPr>
            <w:tcW w:w="254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задания контрольной работы с самопроверкой;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проверять правильность выполненных вычислений;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 над ошибками.</w:t>
            </w:r>
          </w:p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4B91">
              <w:rPr>
                <w:rFonts w:ascii="Times New Roman" w:hAnsi="Times New Roman"/>
                <w:b/>
                <w:sz w:val="24"/>
                <w:szCs w:val="24"/>
              </w:rPr>
              <w:t>Контроль-</w:t>
            </w:r>
          </w:p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hAnsi="Times New Roman"/>
                <w:b/>
                <w:sz w:val="24"/>
                <w:szCs w:val="24"/>
              </w:rPr>
              <w:t>ная</w:t>
            </w:r>
            <w:proofErr w:type="spellEnd"/>
            <w:r w:rsidRPr="00F84B91">
              <w:rPr>
                <w:rFonts w:ascii="Times New Roman" w:hAnsi="Times New Roman"/>
                <w:b/>
                <w:sz w:val="24"/>
                <w:szCs w:val="24"/>
              </w:rPr>
              <w:t xml:space="preserve">  работа</w:t>
            </w:r>
            <w:proofErr w:type="gramEnd"/>
          </w:p>
        </w:tc>
        <w:tc>
          <w:tcPr>
            <w:tcW w:w="1416" w:type="dxa"/>
            <w:gridSpan w:val="3"/>
            <w:tcBorders>
              <w:top w:val="single" w:sz="4" w:space="0" w:color="auto"/>
            </w:tcBorders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</w:tcBorders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22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90" w:rsidRPr="00B15780" w:rsidTr="00F76129">
        <w:tc>
          <w:tcPr>
            <w:tcW w:w="1264" w:type="dxa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34.24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2546" w:type="dxa"/>
            <w:gridSpan w:val="2"/>
            <w:vMerge/>
            <w:shd w:val="clear" w:color="auto" w:fill="auto"/>
          </w:tcPr>
          <w:p w:rsidR="003B6D90" w:rsidRPr="00F84B91" w:rsidRDefault="003B6D9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B6D90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в пределах 20</w:t>
            </w:r>
          </w:p>
        </w:tc>
        <w:tc>
          <w:tcPr>
            <w:tcW w:w="1855" w:type="dxa"/>
            <w:gridSpan w:val="2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22" w:type="dxa"/>
            <w:gridSpan w:val="16"/>
            <w:shd w:val="clear" w:color="auto" w:fill="auto"/>
          </w:tcPr>
          <w:p w:rsidR="003B6D90" w:rsidRPr="00F84B91" w:rsidRDefault="003B6D9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21" w:type="dxa"/>
            <w:gridSpan w:val="5"/>
            <w:shd w:val="clear" w:color="auto" w:fill="auto"/>
          </w:tcPr>
          <w:p w:rsidR="003B6D90" w:rsidRPr="00B15780" w:rsidRDefault="003B6D90" w:rsidP="003B6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1D9D" w:rsidRPr="00B15780" w:rsidTr="00F76129">
        <w:tc>
          <w:tcPr>
            <w:tcW w:w="1264" w:type="dxa"/>
            <w:shd w:val="clear" w:color="auto" w:fill="auto"/>
          </w:tcPr>
          <w:p w:rsidR="006B1D9D" w:rsidRPr="00B15780" w:rsidRDefault="006B1D9D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2" w:type="dxa"/>
            <w:gridSpan w:val="32"/>
            <w:shd w:val="clear" w:color="auto" w:fill="auto"/>
          </w:tcPr>
          <w:p w:rsidR="0039256F" w:rsidRPr="00B15780" w:rsidRDefault="0039256F" w:rsidP="00392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  Порядок выполнения действий в выражениях.  Скобки.    Сочетательное свойство сложения. 3 часа.</w:t>
            </w:r>
          </w:p>
          <w:p w:rsidR="006B1D9D" w:rsidRPr="00B15780" w:rsidRDefault="006B1D9D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35.1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действий в выражениях.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устные вычисления с однозначными и двузначными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числами, используя сочетательное свойство сложения;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вычисления (сложение и вычитание многозначных чисел).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умение слушать собеседника и вести диалог;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 и в малых группах.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B15780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6" w:type="dxa"/>
            <w:gridSpan w:val="3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С.67, №224</w:t>
            </w:r>
          </w:p>
        </w:tc>
        <w:tc>
          <w:tcPr>
            <w:tcW w:w="1855" w:type="dxa"/>
            <w:gridSpan w:val="2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202" w:type="dxa"/>
            <w:gridSpan w:val="15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941" w:type="dxa"/>
            <w:gridSpan w:val="6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36.2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B15780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gridSpan w:val="3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С.69, №228,</w:t>
            </w:r>
          </w:p>
        </w:tc>
        <w:tc>
          <w:tcPr>
            <w:tcW w:w="1855" w:type="dxa"/>
            <w:gridSpan w:val="2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202" w:type="dxa"/>
            <w:gridSpan w:val="15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gridSpan w:val="6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2489" w:rsidRPr="00B15780" w:rsidTr="00F76129">
        <w:tc>
          <w:tcPr>
            <w:tcW w:w="5357" w:type="dxa"/>
            <w:gridSpan w:val="4"/>
            <w:shd w:val="clear" w:color="auto" w:fill="auto"/>
          </w:tcPr>
          <w:p w:rsidR="00712489" w:rsidRPr="00B15780" w:rsidRDefault="00712489" w:rsidP="00712489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2 четверть 28 часов</w:t>
            </w:r>
          </w:p>
        </w:tc>
        <w:tc>
          <w:tcPr>
            <w:tcW w:w="2263" w:type="dxa"/>
            <w:vMerge/>
            <w:shd w:val="clear" w:color="auto" w:fill="auto"/>
          </w:tcPr>
          <w:p w:rsidR="00712489" w:rsidRPr="00B15780" w:rsidRDefault="00712489" w:rsidP="009D5B59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12489" w:rsidRPr="00B15780" w:rsidRDefault="0071248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5" w:type="dxa"/>
            <w:gridSpan w:val="27"/>
            <w:shd w:val="clear" w:color="auto" w:fill="auto"/>
          </w:tcPr>
          <w:p w:rsidR="00712489" w:rsidRPr="00B15780" w:rsidRDefault="003D3556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2 четверть 28 часов</w:t>
            </w: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 w:rsidR="003D3556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(1)</w:t>
            </w:r>
            <w:r w:rsidR="00712489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B15780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сочетательного свойства сложения при нахождении значений выражений.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B15780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B15780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B15780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72CFE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Текущий</w:t>
            </w:r>
          </w:p>
        </w:tc>
        <w:tc>
          <w:tcPr>
            <w:tcW w:w="1416" w:type="dxa"/>
            <w:gridSpan w:val="3"/>
          </w:tcPr>
          <w:p w:rsidR="0097466F" w:rsidRPr="00B15780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с.45, №111.</w:t>
            </w:r>
          </w:p>
        </w:tc>
        <w:tc>
          <w:tcPr>
            <w:tcW w:w="1855" w:type="dxa"/>
            <w:gridSpan w:val="2"/>
          </w:tcPr>
          <w:p w:rsidR="0097466F" w:rsidRPr="00B15780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02" w:type="dxa"/>
            <w:gridSpan w:val="15"/>
            <w:shd w:val="clear" w:color="auto" w:fill="auto"/>
          </w:tcPr>
          <w:p w:rsidR="0097466F" w:rsidRPr="00B15780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41" w:type="dxa"/>
            <w:gridSpan w:val="6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256F" w:rsidRPr="00B15780" w:rsidTr="00F76129">
        <w:tc>
          <w:tcPr>
            <w:tcW w:w="1264" w:type="dxa"/>
            <w:shd w:val="clear" w:color="auto" w:fill="auto"/>
          </w:tcPr>
          <w:p w:rsidR="0039256F" w:rsidRPr="00B15780" w:rsidRDefault="0039256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2" w:type="dxa"/>
            <w:gridSpan w:val="32"/>
            <w:shd w:val="clear" w:color="auto" w:fill="auto"/>
          </w:tcPr>
          <w:p w:rsidR="0039256F" w:rsidRPr="00B15780" w:rsidRDefault="0039256F" w:rsidP="0039256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4. Задача.    8 часов.</w:t>
            </w:r>
          </w:p>
          <w:p w:rsidR="0039256F" w:rsidRPr="00B15780" w:rsidRDefault="003925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Задача, её структура.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«задача»;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–оформлять запись задачи;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отличать задачи от рассказа;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преобразовывать задачи с лишними и избыточными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данными;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находить в задаче вопрос, решение, ответ;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тексты задач.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постановка учебной задачи на основе жизненного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опыта учащихся.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73,№233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читать текст задачи.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С.75, №239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взаимосвязи между условием и вопросом задачи.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D55FDD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Сам.работа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С.77,№244,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4(5)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Составная задача</w:t>
            </w:r>
            <w:r w:rsidR="00D55FDD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(6)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составных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С.80,№253,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разного вида.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С.83,№263,</w:t>
            </w:r>
          </w:p>
        </w:tc>
        <w:tc>
          <w:tcPr>
            <w:tcW w:w="1855" w:type="dxa"/>
            <w:gridSpan w:val="2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 работа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теме: «Задача».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2 задачи.</w:t>
            </w:r>
          </w:p>
        </w:tc>
        <w:tc>
          <w:tcPr>
            <w:tcW w:w="1855" w:type="dxa"/>
            <w:gridSpan w:val="2"/>
          </w:tcPr>
          <w:p w:rsidR="0097466F" w:rsidRPr="00F84B91" w:rsidRDefault="00011363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45</w:t>
            </w:r>
            <w:r w:rsidR="003D3556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  <w:r w:rsidR="00712489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B15780" w:rsidRDefault="0097466F" w:rsidP="009D5B59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 допущенными в работе по теме: «Задача».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B15780" w:rsidRDefault="0097466F" w:rsidP="009D5B59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B15780" w:rsidRDefault="00372CF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B15780" w:rsidRDefault="00076D5B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B15780" w:rsidRDefault="0022122A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556" w:rsidRPr="00B15780" w:rsidTr="00AD2BAA">
        <w:tc>
          <w:tcPr>
            <w:tcW w:w="16586" w:type="dxa"/>
            <w:gridSpan w:val="33"/>
            <w:shd w:val="clear" w:color="auto" w:fill="auto"/>
          </w:tcPr>
          <w:p w:rsidR="003D3556" w:rsidRPr="00B15780" w:rsidRDefault="003D3556" w:rsidP="00F84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5.Угол.    Многоугольник. Прямоугольник.  Квадрат.-6 часов.</w:t>
            </w:r>
          </w:p>
          <w:p w:rsidR="003D3556" w:rsidRPr="00B15780" w:rsidRDefault="003D355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556" w:rsidRPr="00B15780" w:rsidTr="00F76129">
        <w:tc>
          <w:tcPr>
            <w:tcW w:w="1264" w:type="dxa"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46(9)1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Угол. Прямой, острый, тупой углы.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«угол», «виды углов»,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величины угла»;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–понятия «прямоугольник», «квадрат»;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свойства и признаки прямоугольника, квадрата.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углы наложением;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–распознавать геометрические фигуры на чертеже;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прямой, острый, тупой угол;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пользоваться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изученной математической терминологией;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узнавать на чертеже прямоугольники, квадраты;</w:t>
            </w:r>
          </w:p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линейки прямоугольник, квадрат с заданными длинами сторон, измерять длину заданного отрезка;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устойчивого учебно-познавательного интереса к математическому содержанию;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высказывать свои мысли.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смогут ориентироваться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новом материале с помощью учителя и самостоятельно.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приобретут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формулировать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собственное мнение и позицию;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</w:tc>
        <w:tc>
          <w:tcPr>
            <w:tcW w:w="1551" w:type="dxa"/>
            <w:shd w:val="clear" w:color="auto" w:fill="auto"/>
          </w:tcPr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с.46, №112-114.</w:t>
            </w:r>
          </w:p>
        </w:tc>
        <w:tc>
          <w:tcPr>
            <w:tcW w:w="1855" w:type="dxa"/>
            <w:gridSpan w:val="2"/>
          </w:tcPr>
          <w:p w:rsidR="003D3556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142" w:type="dxa"/>
            <w:gridSpan w:val="14"/>
            <w:shd w:val="clear" w:color="auto" w:fill="auto"/>
          </w:tcPr>
          <w:p w:rsidR="003D3556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001" w:type="dxa"/>
            <w:gridSpan w:val="7"/>
            <w:shd w:val="clear" w:color="auto" w:fill="auto"/>
          </w:tcPr>
          <w:p w:rsidR="003D3556" w:rsidRPr="00B15780" w:rsidRDefault="003D3556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углов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 №119-122.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(11)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квадрат.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С.93, №279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131" w:type="dxa"/>
            <w:gridSpan w:val="13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012" w:type="dxa"/>
            <w:gridSpan w:val="8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49(12)4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Многоугольники. Решение задач.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 №127-129.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142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001" w:type="dxa"/>
            <w:gridSpan w:val="7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50(13)5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квадрат. Решение задач.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с.55, №130, 131.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142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001" w:type="dxa"/>
            <w:gridSpan w:val="7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E77CA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(14)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</w:t>
            </w:r>
            <w:r w:rsidR="0097466F"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  <w:r w:rsidR="0097466F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«Угол. Прямоугольник. Квадрат».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B77DB3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142" w:type="dxa"/>
            <w:gridSpan w:val="14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001" w:type="dxa"/>
            <w:gridSpan w:val="7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7627" w:rsidRPr="00B15780" w:rsidTr="00F76129">
        <w:tc>
          <w:tcPr>
            <w:tcW w:w="1264" w:type="dxa"/>
            <w:shd w:val="clear" w:color="auto" w:fill="auto"/>
          </w:tcPr>
          <w:p w:rsidR="00DD7627" w:rsidRPr="00B15780" w:rsidRDefault="00DD7627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2" w:type="dxa"/>
            <w:gridSpan w:val="32"/>
            <w:shd w:val="clear" w:color="auto" w:fill="auto"/>
          </w:tcPr>
          <w:p w:rsidR="00DD7627" w:rsidRPr="00B15780" w:rsidRDefault="00DD7627" w:rsidP="00BB43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6. Двузначные числа.   Сложение.     Вычитание. 26 часов.</w:t>
            </w:r>
          </w:p>
          <w:p w:rsidR="00DD7627" w:rsidRPr="00B15780" w:rsidRDefault="00DD7627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52(15)1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F84B91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372CFE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сложения двузначных и однозначных чисел с переходом через разряд. Ознакомление.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приемы сложения двузначных и однозначных чисел с переходом в другой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прием прибавления по частям к двузначному числу однозначного с переходом через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приемы сложения и вычитания двузначных и однозначных чисел с переходом в другой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решать текстовые задачи арифметическим способом.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проявление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познавательного интереса к новому учебному материалу;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задачу; 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способность планировать своё действие в соответствии с поставленной задачей и условиями её реализации.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выявлять и формулировать поставленные цели с помощью учителя;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-упорядочивать числа в порядке возрастания.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2. Логические: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символические средства, включая модели и схемы для решения поставленных задач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С.96, №287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97" w:type="dxa"/>
            <w:gridSpan w:val="1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046" w:type="dxa"/>
            <w:gridSpan w:val="9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53(16)2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двузначных и однозначных чисел с переходом через разряд. 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98,№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292, устно.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97" w:type="dxa"/>
            <w:gridSpan w:val="1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046" w:type="dxa"/>
            <w:gridSpan w:val="9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54(17)3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Закрепление приёма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сложения  двузначных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однозначных чисел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С.100, №300, 301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97" w:type="dxa"/>
            <w:gridSpan w:val="1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046" w:type="dxa"/>
            <w:gridSpan w:val="9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(17)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теме: «Сложение двузначных и однозначных чисел с переходом через разряд».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B6D90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С.102,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№308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061" w:type="dxa"/>
            <w:gridSpan w:val="10"/>
            <w:shd w:val="clear" w:color="auto" w:fill="auto"/>
          </w:tcPr>
          <w:p w:rsidR="0097466F" w:rsidRPr="00B15780" w:rsidRDefault="0097466F" w:rsidP="00FB0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56(18)5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однозначного числа из двузначного с переходом через разряд. Решение задач.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однозначного числа из двузначного с переходом в другой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нахождения неизвестных компонентов действий.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приемы сложения и вычитания двузначных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решать текстовые задачи арифметическим способом, задачи 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выражения изученных видов, задачи, содержащие косвенный вопрос</w:t>
            </w: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С.104, №312, 314,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061" w:type="dxa"/>
            <w:gridSpan w:val="10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57(19)6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приёма вычитания однозначного числа из двузначного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С.106, №319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061" w:type="dxa"/>
            <w:gridSpan w:val="10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58(20)7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приёма вычитания однозначного числа из двузначного с переходом через разряд. Закрепление.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С.109, №328,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061" w:type="dxa"/>
            <w:gridSpan w:val="10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59(21)8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навыка вычитания однозначного числа из двузначного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№147,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148,149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82" w:type="dxa"/>
            <w:gridSpan w:val="11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gridSpan w:val="10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60(22)9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задач. Вычитание однозначного числа из двузначного с переходом через разряд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С.110, №330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264" w:type="dxa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(23)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</w:t>
            </w:r>
            <w:proofErr w:type="gramStart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  по</w:t>
            </w:r>
            <w:proofErr w:type="gramEnd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теме: «Сложение и вычитание двузначных   чисел».  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самопроверку при выполнении контрольной работы;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находить и исправлять ошибки.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97466F" w:rsidRPr="00F84B91" w:rsidRDefault="0022122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62(24)11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С.113, №339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63(25)12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вычитании однозначного числа из двузначного с переходом через разряд. Решение задач.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приемы сложения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вычитания двузначных чисел с переходом в другой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 и основные части задачи;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–алгоритмы письменных вычислений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многозначными числами;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в пределах 100;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порядка выполнения действий вчисловых выражениях (без скобок).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письменные приемы сложения и вычитания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нулем;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</w:t>
            </w: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С.115, №334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rPr>
          <w:trHeight w:val="915"/>
        </w:trPr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64(26)13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однозначного числа из двузначного с переходом через разряд.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С.116, №348;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С.118, №356, 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rPr>
          <w:trHeight w:val="735"/>
        </w:trPr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65(27)14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задач.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№357, решить задачу.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264" w:type="dxa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66(28)15</w:t>
            </w:r>
          </w:p>
        </w:tc>
        <w:tc>
          <w:tcPr>
            <w:tcW w:w="4093" w:type="dxa"/>
            <w:gridSpan w:val="3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чисел с переходом через разряд.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часть.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С.4, №8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556" w:rsidRPr="00B15780" w:rsidTr="00F76129">
        <w:tc>
          <w:tcPr>
            <w:tcW w:w="5357" w:type="dxa"/>
            <w:gridSpan w:val="4"/>
            <w:shd w:val="clear" w:color="auto" w:fill="auto"/>
          </w:tcPr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  <w:lastRenderedPageBreak/>
              <w:t>3 четверть 40 часов</w:t>
            </w:r>
          </w:p>
        </w:tc>
        <w:tc>
          <w:tcPr>
            <w:tcW w:w="2263" w:type="dxa"/>
            <w:vMerge/>
            <w:shd w:val="clear" w:color="auto" w:fill="auto"/>
          </w:tcPr>
          <w:p w:rsidR="003D3556" w:rsidRPr="00F84B91" w:rsidRDefault="003D3556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5" w:type="dxa"/>
            <w:gridSpan w:val="27"/>
            <w:shd w:val="clear" w:color="auto" w:fill="auto"/>
          </w:tcPr>
          <w:p w:rsidR="003D3556" w:rsidRPr="00F84B91" w:rsidRDefault="003D3556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3 четверть 40 часов</w:t>
            </w: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67(1)16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сложения двузначных чисел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С.6, №14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68(2)17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чисел с переходом через разряд. Решение задач. Закрепление.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С.9, №24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52" w:type="dxa"/>
            <w:gridSpan w:val="10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091" w:type="dxa"/>
            <w:gridSpan w:val="11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69(3)18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  о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сложении двузначных чисел с переходом через разряд. Решение задач.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С.11, №31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70(4)19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приёма сложения двузначных чисел с переходом через разряд. Решение задач.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С.13, №37, 38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71(5)20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вычитания двузначных чисел с переходом через разряд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nil"/>
            </w:tcBorders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С.15, №44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72(6)21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двузначных чисел с переходом через разряд.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№54, 55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73(7)22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о вычитании двузначных чисел с переходом через разряд. 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№63, 64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74(8)23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двузначных чисел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С.23, №70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теме: «Сложение и вычитание двузначных чисел с переходом через разряд».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4E498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97466F" w:rsidRPr="00B15780" w:rsidRDefault="009746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</w:t>
            </w:r>
            <w:r w:rsidR="003D3556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</w:tcPr>
          <w:p w:rsidR="0097466F" w:rsidRPr="00F84B91" w:rsidRDefault="00844F75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№77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(11)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двузначных чисел с переходом через разряд.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37" w:type="dxa"/>
            <w:gridSpan w:val="9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06" w:type="dxa"/>
            <w:gridSpan w:val="12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DA1" w:rsidRPr="00B15780" w:rsidTr="00F76129">
        <w:tc>
          <w:tcPr>
            <w:tcW w:w="1406" w:type="dxa"/>
            <w:gridSpan w:val="2"/>
            <w:shd w:val="clear" w:color="auto" w:fill="auto"/>
          </w:tcPr>
          <w:p w:rsidR="00340DA1" w:rsidRPr="00B15780" w:rsidRDefault="00340DA1" w:rsidP="0034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0" w:type="dxa"/>
            <w:gridSpan w:val="31"/>
            <w:shd w:val="clear" w:color="auto" w:fill="auto"/>
          </w:tcPr>
          <w:p w:rsidR="00340DA1" w:rsidRPr="00B15780" w:rsidRDefault="00340DA1" w:rsidP="00340DA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7.Трехзначные числа. 13 часов.</w:t>
            </w:r>
          </w:p>
          <w:p w:rsidR="00340DA1" w:rsidRPr="00B15780" w:rsidRDefault="00340DA1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78(12)1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Сотня. Чтение и запись трёхзначных чисел.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разрядов трехзначных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записи и чтения трехзначных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в пределах 1000;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разрядный состав трехзначных чисел.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пользоваться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изученной математической терминологией;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устные вычисления с однозначными, двузначными и трехзначными числами;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-проявление устойчивого учебно- познавательного интереса к математическому содержанию;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мыслить, высказывать свое мнение.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научатся составлять план с помощью учителя 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-разовьют способность к мобилизации сил и энергии;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ставить и решать проблемы творческого и поискового характера;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 и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формулировать познавательные цели с помощью учителя и самостоятельно;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составлять таблицу сложения по аналогии.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2. Логические: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анализировать действия «сложения» и «вычитания» с целью выявления существенных и не существенных признаков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 формулировать собственное мнение и позицию;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группе.20.02</w:t>
            </w: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 №52, 53, 54.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79(13)2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Решение задач.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С.33, №103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80(14)3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Сравнение, чтение и запись трёхзначных чисел. Решение задач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С.34, №109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(15)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чисел в пределах 1000.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4E4982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С.Р.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С.36, №113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82(16)5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чисел в пределах 1000. Решение задач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прибавления к трехзначному числу единиц, «круглых» десятков, «круглых» сотен;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сложения и вычитания вида: 300 + 400, 900 –700.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устные вычисления с однозначными,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двузначными и трехзначными числами, письменные приемы сложения и вычитания трехзначных чисел;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увеличивать (уменьшать) заданный разряд;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сложение и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вычитаниевида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300 + 400, 900 – 700;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трехзначные числа, читать и записывать по условию;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С.38, №118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83(17)6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трёхзначных чисел в пределах 1000.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С.39, №124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84(18)7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разрядном составе трёхзначных чисел. Сложение и вычитание трёхзначных чисел в пределах 1000.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С.40, №132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85(18)8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общего числа единиц и общего числа десятков, содержащихся в трёхзначном числе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№135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86(19)9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трёхзначного числа в виде суммы разрядных слагаемых.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С.44, №146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87(20)10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Разрядный состав трёхзначных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чисел. Сложение и вычитание чисел в пределах 1000.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</w:t>
            </w:r>
            <w:r w:rsidRPr="00F84B91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ТПО,с.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29, №63-67. 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применение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88(21)11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разрядном составе трёхзначных чисел. Сложение и вычитание чисел в пределах 1000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 33, №78, 79, 80, 81.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(22)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теме: «Разрядный состав трёхзначных чисел».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(23)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372CF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 .36, №90,91.</w:t>
            </w:r>
          </w:p>
        </w:tc>
        <w:tc>
          <w:tcPr>
            <w:tcW w:w="1855" w:type="dxa"/>
            <w:gridSpan w:val="2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B77DB3">
        <w:tc>
          <w:tcPr>
            <w:tcW w:w="16586" w:type="dxa"/>
            <w:gridSpan w:val="33"/>
            <w:shd w:val="clear" w:color="auto" w:fill="auto"/>
          </w:tcPr>
          <w:p w:rsidR="00AE77CA" w:rsidRPr="00B15780" w:rsidRDefault="00AE77CA" w:rsidP="00AE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     Измерение, сравнение, сложение и вычитание величин. 4 часа</w:t>
            </w: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91(24)1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длины. Метр. Решение задач.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длины;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измерения с помощью линейки;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длины отрезка в сантиметрах, в метрах.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–чертить с помощью линейки отрезок заданной длины, измерять длину заданного отрезка;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распознавать изученные геометрические фигуры и изображать их на бумаге с разлиновкой в клетку (с помощью линейки и от руки);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372CFE" w:rsidRPr="00B15780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выражать данные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величины в различных единицах.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72CFE" w:rsidRPr="00B15780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парах,  индивидуально и самостоятельно</w:t>
            </w:r>
          </w:p>
        </w:tc>
        <w:tc>
          <w:tcPr>
            <w:tcW w:w="1551" w:type="dxa"/>
            <w:shd w:val="clear" w:color="auto" w:fill="auto"/>
          </w:tcPr>
          <w:p w:rsidR="00372CFE" w:rsidRPr="00B15780" w:rsidRDefault="00372CFE" w:rsidP="00372CFE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№158</w:t>
            </w:r>
          </w:p>
        </w:tc>
        <w:tc>
          <w:tcPr>
            <w:tcW w:w="1855" w:type="dxa"/>
            <w:gridSpan w:val="2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92(25)2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Соотношения между изученными единицами длины.</w:t>
            </w:r>
          </w:p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B15780" w:rsidRDefault="00372CFE" w:rsidP="00372CF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B15780" w:rsidRDefault="00372CFE" w:rsidP="00372CF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B15780" w:rsidRDefault="00372CFE" w:rsidP="00372CFE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 №92, 93.</w:t>
            </w:r>
          </w:p>
        </w:tc>
        <w:tc>
          <w:tcPr>
            <w:tcW w:w="1855" w:type="dxa"/>
            <w:gridSpan w:val="2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93(26)3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с именованными числами.</w:t>
            </w:r>
          </w:p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B15780" w:rsidRDefault="00372CFE" w:rsidP="00372CF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B15780" w:rsidRDefault="00372CFE" w:rsidP="00372CF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B15780" w:rsidRDefault="00372CFE" w:rsidP="00372CFE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 №94-97.</w:t>
            </w:r>
          </w:p>
        </w:tc>
        <w:tc>
          <w:tcPr>
            <w:tcW w:w="1855" w:type="dxa"/>
            <w:gridSpan w:val="2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47" w:type="dxa"/>
            <w:gridSpan w:val="6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96" w:type="dxa"/>
            <w:gridSpan w:val="15"/>
            <w:shd w:val="clear" w:color="auto" w:fill="auto"/>
          </w:tcPr>
          <w:p w:rsidR="00372CFE" w:rsidRPr="00B15780" w:rsidRDefault="00372CFE" w:rsidP="00372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A41FC0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(27)</w:t>
            </w:r>
            <w:r w:rsidR="00712489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B15780" w:rsidRDefault="0097466F" w:rsidP="00B77DB3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Единицы длины. Метр. 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B15780" w:rsidRDefault="0097466F" w:rsidP="00340DA1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B15780" w:rsidRDefault="00D55FDD" w:rsidP="00340D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ТПО,с.</w:t>
            </w:r>
            <w:proofErr w:type="gramEnd"/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 №98, 99.</w:t>
            </w:r>
          </w:p>
        </w:tc>
        <w:tc>
          <w:tcPr>
            <w:tcW w:w="1855" w:type="dxa"/>
            <w:gridSpan w:val="2"/>
          </w:tcPr>
          <w:p w:rsidR="0097466F" w:rsidRPr="00B15780" w:rsidRDefault="00076D5B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47" w:type="dxa"/>
            <w:gridSpan w:val="6"/>
            <w:shd w:val="clear" w:color="auto" w:fill="auto"/>
          </w:tcPr>
          <w:p w:rsidR="0097466F" w:rsidRPr="00B15780" w:rsidRDefault="00A93A0E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96" w:type="dxa"/>
            <w:gridSpan w:val="15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0" w:type="dxa"/>
            <w:gridSpan w:val="31"/>
            <w:shd w:val="clear" w:color="auto" w:fill="auto"/>
          </w:tcPr>
          <w:p w:rsidR="0097466F" w:rsidRPr="00B15780" w:rsidRDefault="0097466F" w:rsidP="0034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9. Умно</w:t>
            </w:r>
            <w:r w:rsidR="001F27C9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жение.  Переместительное свойство умножения. </w:t>
            </w:r>
            <w:r w:rsidR="00B20615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Таблица умножения с числом  9.</w:t>
            </w: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F27C9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97466F" w:rsidRPr="00B15780" w:rsidRDefault="0097466F" w:rsidP="00B206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95(28)1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действия умножения как сложение одинаковых слагаемых.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–конкретный смысл умножения;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компонентов и результата умножения.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–записывать сложение одинаковых слагаемых с помощью действия умножения и, наоборот, умножение переводить в действие сложения;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решать задачи, основанные на знании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конкретного смысла действия умножения.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 и самостоятельно;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 и самостоятельно.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взаимосвязи действий сложения и умножения;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умение находить значение соответствующих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математических действий.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96(29)2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умножения. Название компонентов и результата умножения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Выборочный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ТПО,стр.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97(30)3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стр.42.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98(31)4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на основе связи умножения и сложения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С.56, №187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99(32)5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0 и на 1.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100(33)6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№192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rPr>
          <w:trHeight w:val="810"/>
        </w:trPr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101(34)7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ТПО,стр.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2CFE" w:rsidRPr="00B15780" w:rsidTr="00F76129">
        <w:trPr>
          <w:trHeight w:val="840"/>
        </w:trPr>
        <w:tc>
          <w:tcPr>
            <w:tcW w:w="1406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102(35)8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372CFE" w:rsidRPr="00F84B91" w:rsidRDefault="00372CF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372CFE" w:rsidRPr="00F84B91" w:rsidRDefault="00372CF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№107, 108</w:t>
            </w:r>
          </w:p>
        </w:tc>
        <w:tc>
          <w:tcPr>
            <w:tcW w:w="1855" w:type="dxa"/>
            <w:gridSpan w:val="2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16"/>
            <w:shd w:val="clear" w:color="auto" w:fill="auto"/>
          </w:tcPr>
          <w:p w:rsidR="00372CFE" w:rsidRPr="00F84B91" w:rsidRDefault="00372CF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rPr>
          <w:trHeight w:val="447"/>
        </w:trPr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(36)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на основе связи умножения и сложения.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№109.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умений и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076D5B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104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(37)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</w:t>
            </w:r>
            <w:proofErr w:type="gramStart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4  по</w:t>
            </w:r>
            <w:proofErr w:type="gramEnd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теме: «Умножение».  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работа</w:t>
            </w:r>
            <w:proofErr w:type="gramEnd"/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A93A0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76D5B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(38)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  <w:r w:rsidR="00A93A0E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(39)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93A0E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(40)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переместительное свойство умножения;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умножения числа 9.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15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15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вычисления, используя переместительное свойство умножения.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 и самостоятельно;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 и самостоятельно.</w:t>
            </w:r>
          </w:p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  <w:proofErr w:type="gramEnd"/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1FC0" w:rsidRPr="00B15780" w:rsidTr="00F76129">
        <w:tc>
          <w:tcPr>
            <w:tcW w:w="5357" w:type="dxa"/>
            <w:gridSpan w:val="4"/>
            <w:shd w:val="clear" w:color="auto" w:fill="auto"/>
          </w:tcPr>
          <w:p w:rsidR="00A41FC0" w:rsidRPr="00F84B91" w:rsidRDefault="00A41FC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4 четверть 32 часа</w:t>
            </w:r>
          </w:p>
        </w:tc>
        <w:tc>
          <w:tcPr>
            <w:tcW w:w="2263" w:type="dxa"/>
            <w:vMerge/>
            <w:shd w:val="clear" w:color="auto" w:fill="auto"/>
          </w:tcPr>
          <w:p w:rsidR="00A41FC0" w:rsidRPr="00F84B91" w:rsidRDefault="00A41FC0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41FC0" w:rsidRPr="00F84B91" w:rsidRDefault="00A41FC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5" w:type="dxa"/>
            <w:gridSpan w:val="27"/>
            <w:shd w:val="clear" w:color="auto" w:fill="auto"/>
          </w:tcPr>
          <w:p w:rsidR="00A41FC0" w:rsidRPr="00F84B91" w:rsidRDefault="00A41FC0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  <w:t>4 четверть 32 часа</w:t>
            </w: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108(1)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переместительном свойстве умножения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№207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109(2)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 переместительном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свойстве умножения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С.68, №221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(3)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С.71, №228, 229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(4)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D55FDD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</w:t>
            </w:r>
            <w:r w:rsidR="0097466F"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работ</w:t>
            </w:r>
            <w:r w:rsidR="0097466F" w:rsidRPr="00F84B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  по</w:t>
            </w:r>
            <w:proofErr w:type="gramEnd"/>
            <w:r w:rsidR="0097466F" w:rsidRPr="00F84B9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теме: «Смысл умножения».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D55FDD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</w:t>
            </w:r>
            <w:r w:rsidR="0097466F"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</w:t>
            </w:r>
            <w:proofErr w:type="gramEnd"/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112</w:t>
            </w:r>
            <w:r w:rsidR="00A41FC0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(5)</w:t>
            </w:r>
            <w:r w:rsidR="001F27C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С.73, №236, 237, 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0615" w:rsidRPr="00B15780" w:rsidTr="00AD2BAA">
        <w:tc>
          <w:tcPr>
            <w:tcW w:w="16586" w:type="dxa"/>
            <w:gridSpan w:val="33"/>
            <w:shd w:val="clear" w:color="auto" w:fill="auto"/>
          </w:tcPr>
          <w:p w:rsidR="00B20615" w:rsidRPr="00F84B91" w:rsidRDefault="00B20615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20615" w:rsidRPr="00F84B91" w:rsidRDefault="00B20615" w:rsidP="00F84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10. Увеличить в несколько раз. Таблица умножения с числом 8. 10 часов.</w:t>
            </w:r>
          </w:p>
          <w:p w:rsidR="00B20615" w:rsidRPr="00F84B91" w:rsidRDefault="00B20615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113(6)1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–отношение «увеличение в несколько раз»;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структуру и основные части задачи; 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таблицу умножения чисел 8 и 9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–находить число, которое в несколько раз больше данного;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умножение чисел 8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9;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задачи, основанные на знании конкретного смысла действия умножения.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проявление  учебно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-познавательного интереса к новому учебному материалу и способу решения новой части задачи;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способность самооценки на основе критерия успешности учебной деятельности.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</w:t>
            </w: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планировать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свои действия в соответствии с поставленной задачей и условиями её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реализации.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 умения достаточно точно, последовательно и полно передавать необходимую информацию при работе с партнёром и в малых группах.</w:t>
            </w:r>
          </w:p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 №246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114(7)2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понятия «Увеличить в несколько раз».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№250, 251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115(8)3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Табличные случаи умножения вида: 8 х 3, </w:t>
            </w:r>
          </w:p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х 5, 8 х 7.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С.82, №257, 258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  <w:r w:rsidR="00641FB3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 Решение задач.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С.84, №262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  <w:r w:rsidR="00641FB3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увеличение числа в несколько раз.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С.86, №269, 270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118(11)6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Табличные случаи умножения вида: 8 х 2, 8 х 4, 8 х 6, 8 х 8.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С.88, №278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119(12)7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 Таблица умножения на 8.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F84B91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F84B91" w:rsidRDefault="007D784E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4B91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F84B91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ТПО,№</w:t>
            </w:r>
            <w:proofErr w:type="gramEnd"/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55" w:type="dxa"/>
            <w:gridSpan w:val="2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7D784E" w:rsidRPr="00F84B91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00641FB3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(13)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теме: «Увеличить в несколько раз. Таблица умножения на 8. Решение задач».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7D784E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№138, 139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="00641FB3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(14)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</w:t>
            </w:r>
            <w:proofErr w:type="gramStart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  по</w:t>
            </w:r>
            <w:proofErr w:type="gramEnd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теме: </w:t>
            </w:r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«Умножение. Увеличить в несколько раз</w:t>
            </w:r>
            <w:proofErr w:type="gramStart"/>
            <w:r w:rsidRPr="00F84B9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».  </w:t>
            </w:r>
            <w:proofErr w:type="gramEnd"/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</w:t>
            </w:r>
          </w:p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ная</w:t>
            </w:r>
            <w:proofErr w:type="spellEnd"/>
            <w:r w:rsidRPr="00F84B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работа</w:t>
            </w:r>
            <w:proofErr w:type="gramEnd"/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</w:t>
            </w: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934" w:type="dxa"/>
            <w:gridSpan w:val="5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24.04</w:t>
            </w:r>
          </w:p>
        </w:tc>
        <w:tc>
          <w:tcPr>
            <w:tcW w:w="1209" w:type="dxa"/>
            <w:gridSpan w:val="16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6F" w:rsidRPr="00B15780" w:rsidTr="00F76129">
        <w:tc>
          <w:tcPr>
            <w:tcW w:w="1406" w:type="dxa"/>
            <w:gridSpan w:val="2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122</w:t>
            </w:r>
            <w:r w:rsidR="00641FB3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(15)</w:t>
            </w:r>
            <w:r w:rsidR="00712489"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97466F" w:rsidRPr="00F84B91" w:rsidRDefault="0097466F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№147.</w:t>
            </w:r>
          </w:p>
        </w:tc>
        <w:tc>
          <w:tcPr>
            <w:tcW w:w="1855" w:type="dxa"/>
            <w:gridSpan w:val="2"/>
          </w:tcPr>
          <w:p w:rsidR="0097466F" w:rsidRPr="00F84B91" w:rsidRDefault="00C00818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902" w:type="dxa"/>
            <w:gridSpan w:val="3"/>
            <w:shd w:val="clear" w:color="auto" w:fill="auto"/>
          </w:tcPr>
          <w:p w:rsidR="0097466F" w:rsidRPr="00F84B91" w:rsidRDefault="00076D5B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241" w:type="dxa"/>
            <w:gridSpan w:val="18"/>
            <w:shd w:val="clear" w:color="auto" w:fill="auto"/>
          </w:tcPr>
          <w:p w:rsidR="0097466F" w:rsidRPr="00F84B91" w:rsidRDefault="0097466F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DA1" w:rsidRPr="00B15780" w:rsidTr="00F76129">
        <w:tc>
          <w:tcPr>
            <w:tcW w:w="1406" w:type="dxa"/>
            <w:gridSpan w:val="2"/>
            <w:shd w:val="clear" w:color="auto" w:fill="auto"/>
          </w:tcPr>
          <w:p w:rsidR="00340DA1" w:rsidRPr="00B15780" w:rsidRDefault="00340DA1" w:rsidP="0034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0" w:type="dxa"/>
            <w:gridSpan w:val="31"/>
            <w:shd w:val="clear" w:color="auto" w:fill="auto"/>
          </w:tcPr>
          <w:p w:rsidR="00340DA1" w:rsidRPr="00B15780" w:rsidRDefault="00340DA1" w:rsidP="00340DA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1</w:t>
            </w:r>
            <w:r w:rsidR="00B20615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Величины. Единицы времени.     2 часа.</w:t>
            </w:r>
          </w:p>
          <w:p w:rsidR="00340DA1" w:rsidRPr="00B15780" w:rsidRDefault="00340DA1" w:rsidP="00340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B15780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123(16)1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B15780" w:rsidRDefault="007D784E" w:rsidP="00F84B9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Единицы времени. Час, минута, секунда. </w:t>
            </w:r>
          </w:p>
          <w:p w:rsidR="007D784E" w:rsidRPr="00B15780" w:rsidRDefault="007D784E" w:rsidP="00F84B9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времени и соотношения между ними;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правила определения времени по часам. 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выражать данные величины в различных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единицах времени.</w:t>
            </w:r>
          </w:p>
          <w:p w:rsidR="007D784E" w:rsidRPr="00B15780" w:rsidRDefault="007D784E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7D784E" w:rsidRPr="00B15780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D784E" w:rsidRPr="00B15780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7D784E" w:rsidRPr="00B15780" w:rsidRDefault="007D784E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способность самооценки на основе критерия успешности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1551" w:type="dxa"/>
            <w:shd w:val="clear" w:color="auto" w:fill="auto"/>
          </w:tcPr>
          <w:p w:rsidR="007D784E" w:rsidRPr="00B15780" w:rsidRDefault="007D784E" w:rsidP="007D784E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№148-150</w:t>
            </w:r>
          </w:p>
        </w:tc>
        <w:tc>
          <w:tcPr>
            <w:tcW w:w="1855" w:type="dxa"/>
            <w:gridSpan w:val="2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917" w:type="dxa"/>
            <w:gridSpan w:val="4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226" w:type="dxa"/>
            <w:gridSpan w:val="17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84E" w:rsidRPr="00B15780" w:rsidTr="00F76129">
        <w:tc>
          <w:tcPr>
            <w:tcW w:w="1406" w:type="dxa"/>
            <w:gridSpan w:val="2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124(17)2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7D784E" w:rsidRPr="00B15780" w:rsidRDefault="007D784E" w:rsidP="007D784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определению времени по часам со стрелками. Решение задач.</w:t>
            </w:r>
          </w:p>
        </w:tc>
        <w:tc>
          <w:tcPr>
            <w:tcW w:w="2263" w:type="dxa"/>
            <w:vMerge/>
            <w:shd w:val="clear" w:color="auto" w:fill="auto"/>
          </w:tcPr>
          <w:p w:rsidR="007D784E" w:rsidRPr="00B15780" w:rsidRDefault="007D784E" w:rsidP="007D784E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7D784E" w:rsidRPr="00B15780" w:rsidRDefault="007D784E" w:rsidP="007D784E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№151-156.</w:t>
            </w:r>
          </w:p>
        </w:tc>
        <w:tc>
          <w:tcPr>
            <w:tcW w:w="1855" w:type="dxa"/>
            <w:gridSpan w:val="2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17" w:type="dxa"/>
            <w:gridSpan w:val="4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26" w:type="dxa"/>
            <w:gridSpan w:val="17"/>
            <w:shd w:val="clear" w:color="auto" w:fill="auto"/>
          </w:tcPr>
          <w:p w:rsidR="007D784E" w:rsidRPr="00B15780" w:rsidRDefault="007D784E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6481" w:rsidRPr="00B15780" w:rsidTr="00AD2BAA">
        <w:tc>
          <w:tcPr>
            <w:tcW w:w="16586" w:type="dxa"/>
            <w:gridSpan w:val="33"/>
            <w:shd w:val="clear" w:color="auto" w:fill="auto"/>
          </w:tcPr>
          <w:p w:rsidR="00F96481" w:rsidRPr="00B15780" w:rsidRDefault="00B20615" w:rsidP="00F96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12 </w:t>
            </w:r>
            <w:r w:rsidR="00F96481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Геометрические фигуры</w:t>
            </w:r>
            <w:r w:rsidR="00F96481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F96481"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плоские и объемные (2 часа)</w:t>
            </w:r>
          </w:p>
        </w:tc>
      </w:tr>
      <w:tr w:rsidR="00AE77CA" w:rsidRPr="00B15780" w:rsidTr="00F76129">
        <w:tc>
          <w:tcPr>
            <w:tcW w:w="1406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125(17)1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фигуры: плоские и объемные.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«окружность»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,«круг»;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понятие «геометрические тела».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отличить плоские и объемные геометрические фигуры;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циркуля круг,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окружность;</w:t>
            </w:r>
          </w:p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однозначными, двузначными и трехзначными числами.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на основе своего жизненного опыта ставить учебную задачу.</w:t>
            </w:r>
          </w:p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и слышать.</w:t>
            </w:r>
          </w:p>
        </w:tc>
        <w:tc>
          <w:tcPr>
            <w:tcW w:w="1551" w:type="dxa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геометрического тела (пирамида, цилиндр, конус, куб).</w:t>
            </w:r>
          </w:p>
        </w:tc>
        <w:tc>
          <w:tcPr>
            <w:tcW w:w="1855" w:type="dxa"/>
            <w:gridSpan w:val="2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новыми знаниями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252" w:type="dxa"/>
            <w:gridSpan w:val="19"/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c>
          <w:tcPr>
            <w:tcW w:w="1406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126(18)2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тела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AE77CA" w:rsidRPr="00B15780" w:rsidRDefault="00AE77CA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Ребус.</w:t>
            </w:r>
          </w:p>
        </w:tc>
        <w:tc>
          <w:tcPr>
            <w:tcW w:w="1855" w:type="dxa"/>
            <w:gridSpan w:val="2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252" w:type="dxa"/>
            <w:gridSpan w:val="19"/>
            <w:shd w:val="clear" w:color="auto" w:fill="auto"/>
          </w:tcPr>
          <w:p w:rsidR="00AE77CA" w:rsidRPr="00B15780" w:rsidRDefault="00AE77CA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c>
          <w:tcPr>
            <w:tcW w:w="5357" w:type="dxa"/>
            <w:gridSpan w:val="4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13. Геометрические </w:t>
            </w:r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фигуры:плоские</w:t>
            </w:r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кривые.(2 часа)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5" w:type="dxa"/>
            <w:gridSpan w:val="27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13. Геометрические </w:t>
            </w:r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фигуры:плоские</w:t>
            </w:r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кривые.(2 часа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E77CA" w:rsidRPr="00B15780" w:rsidTr="00F76129">
        <w:trPr>
          <w:trHeight w:val="413"/>
        </w:trPr>
        <w:tc>
          <w:tcPr>
            <w:tcW w:w="1406" w:type="dxa"/>
            <w:gridSpan w:val="2"/>
            <w:shd w:val="clear" w:color="auto" w:fill="auto"/>
          </w:tcPr>
          <w:p w:rsidR="00AE77CA" w:rsidRPr="00B15780" w:rsidRDefault="00AE77CA" w:rsidP="00B2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127(19)1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Поверхности: плоские и кривые.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AE77CA" w:rsidRPr="00B15780" w:rsidRDefault="00AE77CA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855" w:type="dxa"/>
            <w:gridSpan w:val="2"/>
            <w:vMerge w:val="restart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252" w:type="dxa"/>
            <w:gridSpan w:val="19"/>
            <w:shd w:val="clear" w:color="auto" w:fill="auto"/>
          </w:tcPr>
          <w:p w:rsidR="00AE77CA" w:rsidRPr="00B15780" w:rsidRDefault="00AE77CA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rPr>
          <w:trHeight w:val="412"/>
        </w:trPr>
        <w:tc>
          <w:tcPr>
            <w:tcW w:w="1406" w:type="dxa"/>
            <w:gridSpan w:val="2"/>
            <w:shd w:val="clear" w:color="auto" w:fill="auto"/>
          </w:tcPr>
          <w:p w:rsidR="00AE77CA" w:rsidRPr="00B15780" w:rsidRDefault="00AE77CA" w:rsidP="00B2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128(20)2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и кривые геометрические фигуры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AE77CA" w:rsidRPr="00B15780" w:rsidRDefault="00AE77CA" w:rsidP="00F84B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855" w:type="dxa"/>
            <w:gridSpan w:val="2"/>
            <w:vMerge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252" w:type="dxa"/>
            <w:gridSpan w:val="19"/>
            <w:shd w:val="clear" w:color="auto" w:fill="auto"/>
          </w:tcPr>
          <w:p w:rsidR="00AE77CA" w:rsidRPr="00B15780" w:rsidRDefault="00AE77CA" w:rsidP="007D78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c>
          <w:tcPr>
            <w:tcW w:w="5357" w:type="dxa"/>
            <w:gridSpan w:val="4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 Геометрические фигуры: окружность, круг, шар, сфера.(2 часа)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5" w:type="dxa"/>
            <w:gridSpan w:val="27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14. Геометрические </w:t>
            </w:r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фигуры:окружность</w:t>
            </w:r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круг, шар, сфера.(2 часа)</w:t>
            </w:r>
          </w:p>
        </w:tc>
      </w:tr>
      <w:tr w:rsidR="00AE77CA" w:rsidRPr="00B15780" w:rsidTr="00F76129">
        <w:tc>
          <w:tcPr>
            <w:tcW w:w="1406" w:type="dxa"/>
            <w:gridSpan w:val="2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129(21)1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Окружность. Круг. Шар. Сфера.</w:t>
            </w: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 w:val="restart"/>
            <w:shd w:val="clear" w:color="auto" w:fill="auto"/>
          </w:tcPr>
          <w:p w:rsidR="00AE77CA" w:rsidRPr="00B15780" w:rsidRDefault="00AE77CA" w:rsidP="00F84B91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gridSpan w:val="3"/>
            <w:vMerge w:val="restart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умений и навыков</w:t>
            </w:r>
          </w:p>
        </w:tc>
        <w:tc>
          <w:tcPr>
            <w:tcW w:w="996" w:type="dxa"/>
            <w:gridSpan w:val="7"/>
            <w:vMerge w:val="restart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13"/>
            <w:vMerge w:val="restart"/>
            <w:shd w:val="clear" w:color="auto" w:fill="auto"/>
          </w:tcPr>
          <w:p w:rsidR="00AE77CA" w:rsidRPr="00B15780" w:rsidRDefault="00AE77CA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rPr>
          <w:trHeight w:val="290"/>
        </w:trPr>
        <w:tc>
          <w:tcPr>
            <w:tcW w:w="140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E77CA" w:rsidRPr="00B15780" w:rsidRDefault="00AE77CA" w:rsidP="00F96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130(22)2</w:t>
            </w:r>
          </w:p>
        </w:tc>
        <w:tc>
          <w:tcPr>
            <w:tcW w:w="395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E77CA" w:rsidRPr="00B15780" w:rsidRDefault="00AE77CA" w:rsidP="0071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Шар. Сфера</w:t>
            </w:r>
          </w:p>
        </w:tc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77CA" w:rsidRPr="00B15780" w:rsidRDefault="00AE77CA" w:rsidP="004114DD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3"/>
            <w:vMerge/>
            <w:tcBorders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gridSpan w:val="3"/>
            <w:vMerge/>
            <w:tcBorders>
              <w:bottom w:val="nil"/>
            </w:tcBorders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7"/>
            <w:vMerge/>
            <w:tcBorders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rPr>
          <w:trHeight w:val="90"/>
        </w:trPr>
        <w:tc>
          <w:tcPr>
            <w:tcW w:w="1406" w:type="dxa"/>
            <w:gridSpan w:val="2"/>
            <w:vMerge/>
            <w:shd w:val="clear" w:color="auto" w:fill="auto"/>
          </w:tcPr>
          <w:p w:rsidR="00AE77CA" w:rsidRPr="00B15780" w:rsidRDefault="00AE77CA" w:rsidP="00F96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gridSpan w:val="2"/>
            <w:vMerge/>
            <w:tcBorders>
              <w:bottom w:val="nil"/>
            </w:tcBorders>
            <w:shd w:val="clear" w:color="auto" w:fill="auto"/>
          </w:tcPr>
          <w:p w:rsidR="00AE77CA" w:rsidRPr="00B15780" w:rsidRDefault="00AE77CA" w:rsidP="0071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13"/>
            <w:vMerge/>
            <w:tcBorders>
              <w:bottom w:val="nil"/>
            </w:tcBorders>
            <w:shd w:val="clear" w:color="auto" w:fill="auto"/>
          </w:tcPr>
          <w:p w:rsidR="00AE77CA" w:rsidRPr="00B15780" w:rsidRDefault="00AE77CA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B77DB3">
        <w:trPr>
          <w:trHeight w:val="562"/>
        </w:trPr>
        <w:tc>
          <w:tcPr>
            <w:tcW w:w="16586" w:type="dxa"/>
            <w:gridSpan w:val="33"/>
            <w:shd w:val="clear" w:color="auto" w:fill="auto"/>
          </w:tcPr>
          <w:p w:rsidR="00AE77CA" w:rsidRPr="00B15780" w:rsidRDefault="00AE77CA" w:rsidP="00AE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14. Проверь себя!  Чему ты научился в первом и во втором классах?  6 часов.</w:t>
            </w:r>
          </w:p>
        </w:tc>
      </w:tr>
      <w:tr w:rsidR="00F57A9C" w:rsidRPr="00B15780" w:rsidTr="00F76129">
        <w:tc>
          <w:tcPr>
            <w:tcW w:w="1406" w:type="dxa"/>
            <w:gridSpan w:val="2"/>
            <w:shd w:val="clear" w:color="auto" w:fill="auto"/>
          </w:tcPr>
          <w:p w:rsidR="00F57A9C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(22)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F57A9C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Итоговая контрольная работа №6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F57A9C" w:rsidRPr="00B15780" w:rsidRDefault="00F57A9C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 w:val="restart"/>
            <w:shd w:val="clear" w:color="auto" w:fill="auto"/>
          </w:tcPr>
          <w:p w:rsidR="00F57A9C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F57A9C" w:rsidRPr="00B15780" w:rsidRDefault="00F57A9C" w:rsidP="00AE77C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</w:t>
            </w:r>
          </w:p>
          <w:p w:rsidR="00F57A9C" w:rsidRPr="00B15780" w:rsidRDefault="00F57A9C" w:rsidP="00AE77C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F57A9C" w:rsidRPr="00B15780" w:rsidRDefault="00F57A9C" w:rsidP="00AE77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A9C" w:rsidRPr="00B15780" w:rsidTr="00F76129">
        <w:tc>
          <w:tcPr>
            <w:tcW w:w="1406" w:type="dxa"/>
            <w:gridSpan w:val="2"/>
            <w:shd w:val="clear" w:color="auto" w:fill="auto"/>
          </w:tcPr>
          <w:p w:rsidR="00F57A9C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(23)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F57A9C" w:rsidRPr="00B15780" w:rsidRDefault="00F57A9C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3" w:type="dxa"/>
            <w:vMerge/>
            <w:shd w:val="clear" w:color="auto" w:fill="auto"/>
          </w:tcPr>
          <w:p w:rsidR="00F57A9C" w:rsidRPr="00B15780" w:rsidRDefault="00F57A9C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F57A9C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F57A9C" w:rsidRPr="00B15780" w:rsidRDefault="00F57A9C" w:rsidP="00AE77C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F57A9C" w:rsidRPr="00B15780" w:rsidRDefault="00F57A9C" w:rsidP="00AE77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Узоры, используя геометриче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ские фигуры.</w:t>
            </w:r>
          </w:p>
        </w:tc>
        <w:tc>
          <w:tcPr>
            <w:tcW w:w="1855" w:type="dxa"/>
            <w:gridSpan w:val="2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Комплексное применение знаний</w:t>
            </w:r>
          </w:p>
        </w:tc>
        <w:tc>
          <w:tcPr>
            <w:tcW w:w="1008" w:type="dxa"/>
            <w:gridSpan w:val="8"/>
            <w:shd w:val="clear" w:color="auto" w:fill="auto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5" w:type="dxa"/>
            <w:gridSpan w:val="13"/>
            <w:shd w:val="clear" w:color="auto" w:fill="auto"/>
          </w:tcPr>
          <w:p w:rsidR="00F57A9C" w:rsidRPr="00B15780" w:rsidRDefault="00F57A9C" w:rsidP="00411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9B7" w:rsidRPr="00B15780" w:rsidTr="00F76129">
        <w:tc>
          <w:tcPr>
            <w:tcW w:w="1406" w:type="dxa"/>
            <w:gridSpan w:val="2"/>
            <w:shd w:val="clear" w:color="auto" w:fill="auto"/>
          </w:tcPr>
          <w:p w:rsidR="001529B7" w:rsidRPr="00B15780" w:rsidRDefault="00F57A9C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(24)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</w:t>
            </w:r>
            <w:r w:rsidR="00F96481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порядка выполнения действий  в  числовых  выражениях  (без скобок);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единицы длины и времени. 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вычисления с нулем; 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решать текстовые задачи арифметическим способом;</w:t>
            </w:r>
          </w:p>
          <w:p w:rsidR="001529B7" w:rsidRPr="00B15780" w:rsidRDefault="001529B7" w:rsidP="00F84B9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проверять правильность выполненных вычислений.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Коммуникатив-ные</w:t>
            </w:r>
            <w:proofErr w:type="spellEnd"/>
            <w:proofErr w:type="gramEnd"/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 формулировать собственное мнение и позицию;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ставить и решать проблемы творческого и поискового характера;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выявлять  и формулировать познавательные цели с помощью учителя и 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самостоятельно.</w:t>
            </w:r>
            <w:bookmarkStart w:id="0" w:name="_GoBack"/>
            <w:bookmarkEnd w:id="0"/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1529B7" w:rsidRPr="00B15780" w:rsidRDefault="001529B7" w:rsidP="00F8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</w:t>
            </w:r>
          </w:p>
        </w:tc>
        <w:tc>
          <w:tcPr>
            <w:tcW w:w="1551" w:type="dxa"/>
            <w:shd w:val="clear" w:color="auto" w:fill="auto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416" w:type="dxa"/>
            <w:gridSpan w:val="3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9B7" w:rsidRPr="00B15780" w:rsidTr="00F76129">
        <w:tc>
          <w:tcPr>
            <w:tcW w:w="1406" w:type="dxa"/>
            <w:gridSpan w:val="2"/>
            <w:shd w:val="clear" w:color="auto" w:fill="auto"/>
          </w:tcPr>
          <w:p w:rsidR="001529B7" w:rsidRPr="00B15780" w:rsidRDefault="00F57A9C" w:rsidP="00AE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(25)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1529B7" w:rsidRPr="00B15780" w:rsidRDefault="001529B7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изученного вида.</w:t>
            </w:r>
          </w:p>
        </w:tc>
        <w:tc>
          <w:tcPr>
            <w:tcW w:w="2263" w:type="dxa"/>
            <w:vMerge/>
            <w:shd w:val="clear" w:color="auto" w:fill="auto"/>
          </w:tcPr>
          <w:p w:rsidR="001529B7" w:rsidRPr="00B15780" w:rsidRDefault="001529B7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9B7" w:rsidRPr="00B15780" w:rsidTr="00F76129">
        <w:tc>
          <w:tcPr>
            <w:tcW w:w="1406" w:type="dxa"/>
            <w:gridSpan w:val="2"/>
            <w:shd w:val="clear" w:color="auto" w:fill="auto"/>
          </w:tcPr>
          <w:p w:rsidR="001529B7" w:rsidRPr="00B15780" w:rsidRDefault="00F57A9C" w:rsidP="00AE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(26)</w:t>
            </w:r>
            <w:r w:rsidR="00AE77CA"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1" w:type="dxa"/>
            <w:gridSpan w:val="2"/>
            <w:shd w:val="clear" w:color="auto" w:fill="auto"/>
          </w:tcPr>
          <w:p w:rsidR="001529B7" w:rsidRPr="00B15780" w:rsidRDefault="001529B7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 с двузначными и трехзначными числами</w:t>
            </w:r>
          </w:p>
        </w:tc>
        <w:tc>
          <w:tcPr>
            <w:tcW w:w="2263" w:type="dxa"/>
            <w:vMerge/>
            <w:shd w:val="clear" w:color="auto" w:fill="auto"/>
          </w:tcPr>
          <w:p w:rsidR="001529B7" w:rsidRPr="00B15780" w:rsidRDefault="001529B7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416" w:type="dxa"/>
            <w:gridSpan w:val="3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</w:tcPr>
          <w:p w:rsidR="001529B7" w:rsidRPr="00B15780" w:rsidRDefault="001529B7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43" w:type="dxa"/>
            <w:gridSpan w:val="14"/>
            <w:shd w:val="clear" w:color="auto" w:fill="auto"/>
          </w:tcPr>
          <w:p w:rsidR="001529B7" w:rsidRPr="00B15780" w:rsidRDefault="001529B7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rPr>
          <w:trHeight w:val="1142"/>
        </w:trPr>
        <w:tc>
          <w:tcPr>
            <w:tcW w:w="1406" w:type="dxa"/>
            <w:gridSpan w:val="2"/>
            <w:vMerge w:val="restart"/>
            <w:shd w:val="clear" w:color="auto" w:fill="auto"/>
          </w:tcPr>
          <w:p w:rsidR="00AE77CA" w:rsidRPr="00B15780" w:rsidRDefault="00AE77CA" w:rsidP="00AE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136(27)6</w:t>
            </w:r>
          </w:p>
        </w:tc>
        <w:tc>
          <w:tcPr>
            <w:tcW w:w="3951" w:type="dxa"/>
            <w:gridSpan w:val="2"/>
            <w:vMerge w:val="restart"/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величин.</w:t>
            </w:r>
          </w:p>
          <w:p w:rsidR="00AE77CA" w:rsidRPr="00B15780" w:rsidRDefault="00AE77CA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 w:val="restart"/>
            <w:shd w:val="clear" w:color="auto" w:fill="auto"/>
          </w:tcPr>
          <w:p w:rsidR="00AE77CA" w:rsidRPr="00B15780" w:rsidRDefault="00AE77CA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gridSpan w:val="3"/>
            <w:vMerge w:val="restart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 w:val="restart"/>
          </w:tcPr>
          <w:p w:rsidR="00AE77CA" w:rsidRPr="00B15780" w:rsidRDefault="00AE77CA" w:rsidP="001529B7">
            <w:pPr>
              <w:rPr>
                <w:rFonts w:ascii="Times New Roman" w:hAnsi="Times New Roman"/>
                <w:sz w:val="24"/>
                <w:szCs w:val="24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0" w:type="dxa"/>
            <w:gridSpan w:val="7"/>
            <w:tcBorders>
              <w:bottom w:val="nil"/>
            </w:tcBorders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43" w:type="dxa"/>
            <w:gridSpan w:val="14"/>
            <w:tcBorders>
              <w:bottom w:val="nil"/>
            </w:tcBorders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7CA" w:rsidRPr="00B15780" w:rsidTr="00F76129">
        <w:tc>
          <w:tcPr>
            <w:tcW w:w="1406" w:type="dxa"/>
            <w:gridSpan w:val="2"/>
            <w:vMerge/>
            <w:shd w:val="clear" w:color="auto" w:fill="auto"/>
          </w:tcPr>
          <w:p w:rsidR="00AE77CA" w:rsidRPr="00B15780" w:rsidRDefault="00AE77CA" w:rsidP="00F57A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gridSpan w:val="2"/>
            <w:vMerge/>
            <w:shd w:val="clear" w:color="auto" w:fill="auto"/>
          </w:tcPr>
          <w:p w:rsidR="00AE77CA" w:rsidRPr="00B15780" w:rsidRDefault="00AE77CA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AE77CA" w:rsidRPr="00B15780" w:rsidRDefault="00AE77CA" w:rsidP="001529B7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shd w:val="clear" w:color="auto" w:fill="auto"/>
          </w:tcPr>
          <w:p w:rsidR="00AE77CA" w:rsidRPr="00B15780" w:rsidRDefault="00AE77CA" w:rsidP="001529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Merge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</w:tcPr>
          <w:p w:rsidR="00AE77CA" w:rsidRPr="00B15780" w:rsidRDefault="00AE77CA" w:rsidP="001529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7"/>
            <w:tcBorders>
              <w:top w:val="nil"/>
            </w:tcBorders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14"/>
            <w:tcBorders>
              <w:top w:val="nil"/>
            </w:tcBorders>
            <w:shd w:val="clear" w:color="auto" w:fill="auto"/>
          </w:tcPr>
          <w:p w:rsidR="00AE77CA" w:rsidRPr="00B15780" w:rsidRDefault="00AE77CA" w:rsidP="00152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3F19" w:rsidRPr="00B15780" w:rsidRDefault="00373F19">
      <w:pPr>
        <w:rPr>
          <w:rFonts w:ascii="Times New Roman" w:hAnsi="Times New Roman"/>
          <w:sz w:val="24"/>
          <w:szCs w:val="24"/>
        </w:rPr>
      </w:pPr>
    </w:p>
    <w:sectPr w:rsidR="00373F19" w:rsidRPr="00B15780" w:rsidSect="00BA2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B"/>
    <w:multiLevelType w:val="single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</w:abstractNum>
  <w:abstractNum w:abstractNumId="2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3"/>
    <w:multiLevelType w:val="singleLevel"/>
    <w:tmpl w:val="00000013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40"/>
    <w:multiLevelType w:val="singleLevel"/>
    <w:tmpl w:val="00000040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2E71837"/>
    <w:multiLevelType w:val="hybridMultilevel"/>
    <w:tmpl w:val="6F963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21AFB"/>
    <w:multiLevelType w:val="multilevel"/>
    <w:tmpl w:val="AAB4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D8137A"/>
    <w:multiLevelType w:val="multilevel"/>
    <w:tmpl w:val="D3B8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DC2583"/>
    <w:multiLevelType w:val="multilevel"/>
    <w:tmpl w:val="8F3C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D93D2C"/>
    <w:multiLevelType w:val="hybridMultilevel"/>
    <w:tmpl w:val="EFDA2656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18D41BB"/>
    <w:multiLevelType w:val="multilevel"/>
    <w:tmpl w:val="AC54A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F4541C"/>
    <w:multiLevelType w:val="hybridMultilevel"/>
    <w:tmpl w:val="F8FC8A34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933123"/>
    <w:multiLevelType w:val="hybridMultilevel"/>
    <w:tmpl w:val="8F0A0C3C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6D3263C3"/>
    <w:multiLevelType w:val="multilevel"/>
    <w:tmpl w:val="04B0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270C7A"/>
    <w:multiLevelType w:val="multilevel"/>
    <w:tmpl w:val="959E3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BA7C50"/>
    <w:multiLevelType w:val="multilevel"/>
    <w:tmpl w:val="BE7C1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22539E"/>
    <w:multiLevelType w:val="multilevel"/>
    <w:tmpl w:val="3DE83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9E6C67"/>
    <w:multiLevelType w:val="multilevel"/>
    <w:tmpl w:val="F5B23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17"/>
  </w:num>
  <w:num w:numId="4">
    <w:abstractNumId w:val="25"/>
  </w:num>
  <w:num w:numId="5">
    <w:abstractNumId w:val="26"/>
  </w:num>
  <w:num w:numId="6">
    <w:abstractNumId w:val="24"/>
  </w:num>
  <w:num w:numId="7">
    <w:abstractNumId w:val="12"/>
  </w:num>
  <w:num w:numId="8">
    <w:abstractNumId w:val="23"/>
  </w:num>
  <w:num w:numId="9">
    <w:abstractNumId w:val="13"/>
  </w:num>
  <w:num w:numId="10">
    <w:abstractNumId w:val="10"/>
  </w:num>
  <w:num w:numId="11">
    <w:abstractNumId w:val="22"/>
  </w:num>
  <w:num w:numId="12">
    <w:abstractNumId w:val="18"/>
  </w:num>
  <w:num w:numId="13">
    <w:abstractNumId w:val="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11"/>
  </w:num>
  <w:num w:numId="21">
    <w:abstractNumId w:val="16"/>
  </w:num>
  <w:num w:numId="22">
    <w:abstractNumId w:val="19"/>
  </w:num>
  <w:num w:numId="23">
    <w:abstractNumId w:val="15"/>
  </w:num>
  <w:num w:numId="24">
    <w:abstractNumId w:val="20"/>
  </w:num>
  <w:num w:numId="25">
    <w:abstractNumId w:val="9"/>
  </w:num>
  <w:num w:numId="26">
    <w:abstractNumId w:val="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260E"/>
    <w:rsid w:val="00011363"/>
    <w:rsid w:val="0006758B"/>
    <w:rsid w:val="00076D5B"/>
    <w:rsid w:val="00083748"/>
    <w:rsid w:val="00091635"/>
    <w:rsid w:val="000D49D8"/>
    <w:rsid w:val="00100225"/>
    <w:rsid w:val="00125127"/>
    <w:rsid w:val="001529B7"/>
    <w:rsid w:val="0019385F"/>
    <w:rsid w:val="001F27C9"/>
    <w:rsid w:val="00212722"/>
    <w:rsid w:val="00214780"/>
    <w:rsid w:val="0022122A"/>
    <w:rsid w:val="00245BDC"/>
    <w:rsid w:val="00267C4B"/>
    <w:rsid w:val="002A67C6"/>
    <w:rsid w:val="002B265F"/>
    <w:rsid w:val="00304689"/>
    <w:rsid w:val="00307944"/>
    <w:rsid w:val="00310F3D"/>
    <w:rsid w:val="0031404D"/>
    <w:rsid w:val="00340DA1"/>
    <w:rsid w:val="0036639E"/>
    <w:rsid w:val="00372CFE"/>
    <w:rsid w:val="00373F19"/>
    <w:rsid w:val="0039256F"/>
    <w:rsid w:val="003A15CA"/>
    <w:rsid w:val="003B3050"/>
    <w:rsid w:val="003B6D90"/>
    <w:rsid w:val="003C4010"/>
    <w:rsid w:val="003D3556"/>
    <w:rsid w:val="003E27B7"/>
    <w:rsid w:val="003E3EF0"/>
    <w:rsid w:val="004114DD"/>
    <w:rsid w:val="004118C4"/>
    <w:rsid w:val="004A57F8"/>
    <w:rsid w:val="004E4982"/>
    <w:rsid w:val="005C447F"/>
    <w:rsid w:val="005D2CF6"/>
    <w:rsid w:val="00641FB3"/>
    <w:rsid w:val="006B1D9D"/>
    <w:rsid w:val="007038A8"/>
    <w:rsid w:val="00712489"/>
    <w:rsid w:val="007614DE"/>
    <w:rsid w:val="007C4B9C"/>
    <w:rsid w:val="007D784E"/>
    <w:rsid w:val="007E5FB0"/>
    <w:rsid w:val="00801203"/>
    <w:rsid w:val="00810B0B"/>
    <w:rsid w:val="008228F1"/>
    <w:rsid w:val="00825DD2"/>
    <w:rsid w:val="00844F75"/>
    <w:rsid w:val="008633F0"/>
    <w:rsid w:val="00945EDF"/>
    <w:rsid w:val="0097466F"/>
    <w:rsid w:val="009B7056"/>
    <w:rsid w:val="009D5B59"/>
    <w:rsid w:val="009E6AD2"/>
    <w:rsid w:val="00A41FC0"/>
    <w:rsid w:val="00A63069"/>
    <w:rsid w:val="00A80469"/>
    <w:rsid w:val="00A93A0E"/>
    <w:rsid w:val="00AD2BAA"/>
    <w:rsid w:val="00AD5A8F"/>
    <w:rsid w:val="00AE77CA"/>
    <w:rsid w:val="00B06590"/>
    <w:rsid w:val="00B15780"/>
    <w:rsid w:val="00B16E81"/>
    <w:rsid w:val="00B20615"/>
    <w:rsid w:val="00B267A0"/>
    <w:rsid w:val="00B660EE"/>
    <w:rsid w:val="00B77DB3"/>
    <w:rsid w:val="00BA260E"/>
    <w:rsid w:val="00BB4378"/>
    <w:rsid w:val="00BB5E59"/>
    <w:rsid w:val="00C00818"/>
    <w:rsid w:val="00C433CD"/>
    <w:rsid w:val="00C625E5"/>
    <w:rsid w:val="00C73988"/>
    <w:rsid w:val="00CB5EA0"/>
    <w:rsid w:val="00D10476"/>
    <w:rsid w:val="00D55FDD"/>
    <w:rsid w:val="00D779F7"/>
    <w:rsid w:val="00DA3B2D"/>
    <w:rsid w:val="00DD7627"/>
    <w:rsid w:val="00E51DFE"/>
    <w:rsid w:val="00E71906"/>
    <w:rsid w:val="00E74BE5"/>
    <w:rsid w:val="00E84C9C"/>
    <w:rsid w:val="00EC650C"/>
    <w:rsid w:val="00ED7D02"/>
    <w:rsid w:val="00F06B0A"/>
    <w:rsid w:val="00F57A9C"/>
    <w:rsid w:val="00F76129"/>
    <w:rsid w:val="00F84B91"/>
    <w:rsid w:val="00F96481"/>
    <w:rsid w:val="00FB07AA"/>
    <w:rsid w:val="00FD0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A82DF-0CF5-473B-8F1A-634C278D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BA260E"/>
  </w:style>
  <w:style w:type="character" w:customStyle="1" w:styleId="apple-converted-space">
    <w:name w:val="apple-converted-space"/>
    <w:basedOn w:val="a0"/>
    <w:rsid w:val="00BA260E"/>
  </w:style>
  <w:style w:type="paragraph" w:customStyle="1" w:styleId="c8c3c9">
    <w:name w:val="c8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">
    <w:name w:val="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c40">
    <w:name w:val="c8 c3 c40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c8c3">
    <w:name w:val="c40 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">
    <w:name w:val="c6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c9">
    <w:name w:val="c6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9">
    <w:name w:val="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BA260E"/>
  </w:style>
  <w:style w:type="character" w:customStyle="1" w:styleId="c19c41">
    <w:name w:val="c19 c41"/>
    <w:basedOn w:val="a0"/>
    <w:rsid w:val="00BA260E"/>
  </w:style>
  <w:style w:type="paragraph" w:styleId="a3">
    <w:name w:val="List Paragraph"/>
    <w:basedOn w:val="a"/>
    <w:qFormat/>
    <w:rsid w:val="00BA260E"/>
    <w:pPr>
      <w:ind w:left="720"/>
      <w:contextualSpacing/>
    </w:pPr>
  </w:style>
  <w:style w:type="paragraph" w:styleId="a4">
    <w:name w:val="header"/>
    <w:basedOn w:val="a"/>
    <w:link w:val="a5"/>
    <w:rsid w:val="00BA26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A260E"/>
    <w:rPr>
      <w:rFonts w:ascii="Calibri" w:eastAsia="Calibri" w:hAnsi="Calibri" w:cs="Times New Roman"/>
    </w:rPr>
  </w:style>
  <w:style w:type="character" w:styleId="a6">
    <w:name w:val="page number"/>
    <w:basedOn w:val="a0"/>
    <w:rsid w:val="00BA260E"/>
  </w:style>
  <w:style w:type="paragraph" w:styleId="a7">
    <w:name w:val="footer"/>
    <w:basedOn w:val="a"/>
    <w:link w:val="a8"/>
    <w:rsid w:val="00BA2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A260E"/>
    <w:rPr>
      <w:rFonts w:ascii="Calibri" w:eastAsia="Calibri" w:hAnsi="Calibri" w:cs="Times New Roman"/>
    </w:rPr>
  </w:style>
  <w:style w:type="table" w:styleId="a9">
    <w:name w:val="Table Grid"/>
    <w:basedOn w:val="a1"/>
    <w:rsid w:val="00BA2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BA260E"/>
  </w:style>
  <w:style w:type="character" w:customStyle="1" w:styleId="c19c10">
    <w:name w:val="c19 c10"/>
    <w:rsid w:val="00BA260E"/>
  </w:style>
  <w:style w:type="character" w:customStyle="1" w:styleId="c11">
    <w:name w:val="c11"/>
    <w:rsid w:val="00BA260E"/>
  </w:style>
  <w:style w:type="character" w:customStyle="1" w:styleId="c11c10">
    <w:name w:val="c11 c10"/>
    <w:rsid w:val="00BA260E"/>
  </w:style>
  <w:style w:type="character" w:customStyle="1" w:styleId="c11c19c10">
    <w:name w:val="c11 c19 c10"/>
    <w:rsid w:val="00BA260E"/>
  </w:style>
  <w:style w:type="paragraph" w:styleId="aa">
    <w:name w:val="Balloon Text"/>
    <w:basedOn w:val="a"/>
    <w:link w:val="ab"/>
    <w:rsid w:val="00BA260E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A260E"/>
    <w:rPr>
      <w:rFonts w:ascii="Tahoma" w:eastAsia="Times New Roman" w:hAnsi="Tahoma" w:cs="Times New Roman"/>
      <w:sz w:val="16"/>
      <w:szCs w:val="16"/>
    </w:rPr>
  </w:style>
  <w:style w:type="paragraph" w:styleId="ac">
    <w:name w:val="No Spacing"/>
    <w:uiPriority w:val="1"/>
    <w:qFormat/>
    <w:rsid w:val="00ED7D0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7C29F7-E146-48F2-9749-F366923C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26</Pages>
  <Words>5278</Words>
  <Characters>30090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Учитель</cp:lastModifiedBy>
  <cp:revision>15</cp:revision>
  <dcterms:created xsi:type="dcterms:W3CDTF">2014-09-17T06:35:00Z</dcterms:created>
  <dcterms:modified xsi:type="dcterms:W3CDTF">2014-09-27T01:04:00Z</dcterms:modified>
</cp:coreProperties>
</file>